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Curriculum Vitae</w:t>
      </w:r>
    </w:p>
    <w:p>
      <w:pPr>
        <w:pStyle w:val="Heading2"/>
      </w:pPr>
      <w:r>
        <w:t>Të dhënat personale</w:t>
      </w:r>
    </w:p>
    <w:p>
      <w:r>
        <w:t>Emri dhe Mbiemri: Eranda Bugaqku</w:t>
      </w:r>
    </w:p>
    <w:p>
      <w:r>
        <w:t>Data e lindjes: 07/09/2006</w:t>
      </w:r>
    </w:p>
    <w:p>
      <w:r>
        <w:t>Adresa: Komuna Kamenicë</w:t>
      </w:r>
    </w:p>
    <w:p>
      <w:r>
        <w:t>Telefoni: 045708172</w:t>
      </w:r>
    </w:p>
    <w:p>
      <w:r>
        <w:t>Email: erandabugaqku2000@icloud.com</w:t>
      </w:r>
    </w:p>
    <w:p>
      <w:pPr>
        <w:pStyle w:val="Heading2"/>
      </w:pPr>
      <w:r>
        <w:t>Arsimi</w:t>
      </w:r>
    </w:p>
    <w:p>
      <w:r>
        <w:t>Shkolla e mesme: Andrea Durrsaku</w:t>
      </w:r>
    </w:p>
    <w:p>
      <w:r>
        <w:t>Drejtimi: Informatikë</w:t>
      </w:r>
    </w:p>
    <w:p>
      <w:r>
        <w:t>Vitet e ndjekjes: 2021 – 2024</w:t>
      </w:r>
    </w:p>
    <w:p>
      <w:pPr>
        <w:pStyle w:val="Heading2"/>
      </w:pPr>
      <w:r>
        <w:t>Aftësi shtesë</w:t>
      </w:r>
    </w:p>
    <w:p>
      <w:r>
        <w:t>- Aftësi të mira komunikuese dhe punë në grup</w:t>
      </w:r>
    </w:p>
    <w:p>
      <w:r>
        <w:t>- Fleksibilitet dhe përshtatshmëri në ambiente pune</w:t>
      </w:r>
    </w:p>
    <w:p>
      <w:r>
        <w:t>- Përgjegjësi dhe përkushtim ndaj detyrave</w:t>
      </w:r>
    </w:p>
    <w:p>
      <w:pPr>
        <w:pStyle w:val="Heading2"/>
      </w:pPr>
      <w:r>
        <w:t>Gjuhë të huaja</w:t>
      </w:r>
    </w:p>
    <w:p>
      <w:r>
        <w:t>- Shqip (amtare)</w:t>
      </w:r>
    </w:p>
    <w:p>
      <w:r>
        <w:t>- Anglisht (niveli bazë/mesatar)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